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37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023007—001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023007—002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023007—003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023007—004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