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6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林瑞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216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8~9,11周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8~9,11周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8~9,11周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中医康复20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8~9,11周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中医康复20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中医203;中医201;中医204;中医202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(050508—009)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中医八202;中医八201;中医八203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