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护理学院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柏亚妹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1~8周</w:t>
      </w:r>
    </w:p>
    <w:bookmarkStart w:id="1" w:name="21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(060097—006)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护理（老年）21;护理214;护理213;护理212;护理211;助产21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(060097—006)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护理（老年）21;护理214;护理213;护理212;护理211;助产21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