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武雪娟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眼镜质量与检测管理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视光学理论与方法Ⅰ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视光学理论与方法Ⅰ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