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殷明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8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医信23;计算机类231;智能23;计算机类232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