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毕婷婷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4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1~2,4~10(双)周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1~2,4~10(双)周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