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汤少梁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10~15周</w:t>
      </w:r>
    </w:p>
    <w:bookmarkStart w:id="1" w:name="1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健康医疗大数据管理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统计学与应用软件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健康医疗大数据管理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统计学与应用软件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