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汤蕾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大学跨文化英语综合教程3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