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2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马克思主义学院·医学人文学院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沈歆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12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美术鉴赏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(010019—001)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艺术导论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(110907—001)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书法鉴赏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(110101—001)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美术鉴赏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(010019—002)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