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沈永健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中医231;中医232;中医234;中医233;中医儿科23;中医八233;中医八232;中医八231;中医妇产23;眼视光23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