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洪敏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2~4(双),5~7,9~14周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2~4(双),5~7,9~14周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实验技能训练Ⅱ（生物）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