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7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教务处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狄留庆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1~1周</w:t>
      </w:r>
    </w:p>
    <w:bookmarkStart w:id="1" w:name="17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