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9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公共外语教学部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王伊梅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9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英语（下）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(070286—001)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民族预科23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大学英语高阶课程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(079025—027)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3-B1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英语（下）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(070286—001)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民族预科23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大学英语高阶课程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1-B1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大学英语高阶课程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(079025—049)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针推(视障)22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大学英语高阶课程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(079025—043)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2-B1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