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王冬燕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护理235;护理老年23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护理235;护理老年23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结构方程模型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结构方程模型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