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王均琴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1,7~8,10~11周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1,7~8,10~11周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1,7~8,10~11周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1,7~8,10~11周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1,7~8,10~11周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1,7~8,10~11周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1,7~8,10~11周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1,7~8,10~11周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1,7~8,10~11周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1,7~8,10~11周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120928—007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医学统计学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1,7~8,10~11周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王均琴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B4-306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120928—007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医学统计学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周四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1,7~8,10~11周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王均琴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B4-306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