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王希泉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国际市场营销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营销21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国际市场营销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营销21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营销模拟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营销21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营销模拟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营销21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