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王思特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中国传统音乐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(r110903—002)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音乐与文化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音乐鉴赏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中国传统音乐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(r110903—001)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