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0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科学技术处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1~1周</w:t>
      </w:r>
    </w:p>
    <w:bookmarkStart w:id="1" w:name="60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医学实验动物学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(r300008—001)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