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4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7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线上授课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中医193，中医194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线上授课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中医193，中医194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