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中西临22试点班;中医九22;药制剂22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