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王红云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7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信管23;公管232;公管231;国贸23;公管类23;数管23;药管23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