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王荣根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021921—006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病理学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王荣根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B4-410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021921—006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病理学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王荣根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B4-410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