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8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中药九23;临床老年23;中药九23（屠呦呦班）;应心23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中药九23;临床老年23;中药九23（屠呦呦班）;应心23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