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14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王路得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414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生物医学工程概论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(400322—001)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医学信息学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(r089137—001)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