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185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王飞虹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12~13周</w:t>
      </w:r>
    </w:p>
    <w:bookmarkStart w:id="1" w:name="718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中医妇科学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(030311—001)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境外泰国19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中医妇科学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(030311—001)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境外泰国19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中医妇科学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(030311—001)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境外泰国19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