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田伟千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6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
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中医201;中医203;中医204;中医202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
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
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中医八201;中医八202;中医八203;中医（妇产）20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