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2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田方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1~15周</w:t>
      </w:r>
    </w:p>
    <w:bookmarkStart w:id="1" w:name="62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(040600—003)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1~6,10~11周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(040600—003)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1~6,10~11周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(040600—003)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4~6,10~11,13~15周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(040600—003)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4~6,10~11,13~15周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040666—003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采药Ⅰ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田方,严辉,胡杨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046012—001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采药见习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谷巍,田方,胡杨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040666—006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采药Ⅰ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严辉,田方,胡杨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