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田梦晨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脊骨神经医学专业英语（二）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脊骨神经医学诊断技术#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脊骨神经医学专业英语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2~7,9~10,14~15周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脊骨神经医学专业英语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2~7,9~10,14~15周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脊骨神经医学专业英语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2~7,9~10,14~15周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400370—001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脊骨神经医学专业英语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2~7,9~10,14~15周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