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6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田荣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41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1~8,10,13~15周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资源221;资源222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1~6,10,13周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1~6,10,13周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1~8,10,13~15周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资源221;资源222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3~6,10,13~15周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资源221;资源222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药用植物栽培学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4~6(双),11~13(单)周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3~6,10,13~15周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3~6,10,13~15周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资源221;资源222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药用植物栽培学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4~6(双),11~13(单)周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3~6,10,13~15周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谷巍,李思蒙,田荣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田荣,张瑜,李思蒙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400090—001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药用植物栽培学认知实习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谷巍,田荣,李思蒙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严辉,张瑜,田荣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