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4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白宇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94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1~2,13~14周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5~6,10,15周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1~2,13~14周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5~6,10,15周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临床211;临床（老年）21;临床212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5~6,10,15周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5~6,10,15周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临床211;临床（老年）21;临床212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5~6,10,15周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