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68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皇甫慧慧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6~16周</w:t>
      </w:r>
    </w:p>
    <w:bookmarkStart w:id="1" w:name="768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统计软件应用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统计软件应用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