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盛红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3~16周</w:t>
      </w:r>
    </w:p>
    <w:bookmarkStart w:id="1" w:name="10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药学221;药学222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护理221;护理222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药学221;药学222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护理221;护理222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7~8,10周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(110034—031)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公管222;公管223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