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周婧,瞿城,庆英杰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刘训红,乐巍,瞿城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