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石仁祥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中医235;中医妇产23;中医儿科23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中医235;中医妇产23;中医儿科23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