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石开斌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护理223;护理224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信管22;药管22;数管22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护理223;护理224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信管22;药管22;数管22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中药221;中药222;中药223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