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祁陆石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101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儿童保健学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儿童保健学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