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秦文君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9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中医211;中医212;中医213;中医214（盐城）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中医211;中医213;中医212;中医214（盐城）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中医211;中医212;中医213;中医214（盐城）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中医211;中医214;中医213;中医212（盐城）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中医211;中医212;中医213;中医214（盐城）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中医211;中医213;中医212;中医214（盐城）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中医211;中医212;中医213;中医214（盐城）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中医211;中医214;中医213;中医212（盐城）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中医211;中医214;中医213;中医212（盐城）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