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064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中医学院·中西医结合学院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程媛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706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5~6,10,15周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中西临211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5~6,10,15周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中西临211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5~6,10,15周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中西临211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1~2,16周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中西临212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5~6,10,15周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中西临211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1~2,16周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中西临212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5~6,10,15周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中西临211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1~2,16周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中西临212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1~2,16周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中西临212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5~6,10,15周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中西临211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1~2,16周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中西临212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中国民族医药学概论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(r400031—001)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