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4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程建明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5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042883—001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中药制药分离技术（见习与实践2周）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郑云枫,彭国平,李存玉,程建明,王星星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