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穆艳云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6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浮针疗法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（省中）中医八211;中医八212;中医八213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（省中）中医八211;中医八212;中医八213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浮针疗法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