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2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章晓东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42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(050280—002)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1~2,5~8周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康复（合作办学）221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(050280—002)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1~2,4~10,12~16周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康复（合作办学）221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(050280—002)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1~2,5~10,12~16周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康复（合作办学）221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(050280—003)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1~2,5~10,12~16周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康复（合作办学）222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(050280—003)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1~2,4~7周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康复（合作办学）222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(050280—003)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1~2,5~10,12~16周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康复（合作办学）222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针灸处方学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(r050209—001)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