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罗丹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38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助产技术与实践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助产技术与实践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助产技术与实践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助产技术与实践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