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罗珺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12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大数据前沿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(400070—001)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数管21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商务沟通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(r010342—004)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