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中药类234;中药类236;中药类235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中药类234;中药类236;中药类235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医信23;智能23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医信23;智能23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中药类231;中药类232;中药类233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数学建模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(r083004—001)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中药类231;中药类232;中药类233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数学建模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(r083004—001)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数学建模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(r083004—002)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