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1~7,10~11,13~14周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田方,严辉,胡杨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046012—001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采药见习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严辉,田方,胡杨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