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芦凤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8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中医八211;中医八212;中医八213（常州）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中医211;中医212;中医213;中医214（常州）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中医211;中医213;中医212;中医214（常州）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中医211;中医212;中医213;中医214（常州）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中医211;中医214;中医213;中医212（常州）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中医八211;中医八213;中医八212（常州）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中医八211;中医八213;中医八212（常州）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中医八211;中医八212;中医八213（常州）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中医211;中医212;中医213;中医214（常州）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中医211;中医213;中医212;中医214（常州）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中医八211;中医八212;中医八213（常州）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中医211;中医212;中医213;中医214（常州）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中医211;中医214;中医213;中医212（常州）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中医八211;中医八213;中医八212（常州）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中医八211;中医八213;中医八212（常州）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中医八211;中医八212;中医八213（常州）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中医八211;中医八212;中医八213（常州）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中医211;中医214;中医213;中医212（常州）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