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7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苏坤涵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4~4周</w:t>
      </w:r>
    </w:p>
    <w:bookmarkStart w:id="1" w:name="57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