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255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医学院·整合医学学院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葛菲菲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1~11周</w:t>
      </w:r>
    </w:p>
    <w:bookmarkStart w:id="1" w:name="225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人体结构学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(131052—001)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组织胚胎学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(021501—003)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针推231;针推232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人体结构学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(131052—001)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组织胚胎学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(120919—001)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1~10周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临床231;临床232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组织胚胎学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(021501—003)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针推231;针推232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组织胚胎学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(120919—001)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临床231;临床232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组织胚胎学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(021501—001)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中医九23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组织胚胎学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(021501—001)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中医九23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