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董莹莹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1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
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
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中医临床思辨能力综合训练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(r030126—001)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