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6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袁建军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计算机类221;计算机类222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养老231;养老232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高等数学方法与应用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养老231;养老232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计算机类221;计算机类222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高等数学方法与应用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